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Güllenkasten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/ Beschichtung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88499419" name="c82cf880-5761-11f0-9a42-c97ddf30e2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4094942" name="c82cf880-5761-11f0-9a42-c97ddf30e20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Unterdorfstrasse 13, 9122 Mogelsberg </w:t>
          </w:r>
        </w:p>
        <w:p>
          <w:pPr>
            <w:spacing w:before="0" w:after="0"/>
          </w:pPr>
          <w:r>
            <w:t>379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